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9CE67" w14:textId="77777777" w:rsidR="00181D75" w:rsidRDefault="00181D75" w:rsidP="00181D75">
      <w:pPr>
        <w:jc w:val="center"/>
      </w:pPr>
      <w:r>
        <w:rPr>
          <w:noProof/>
        </w:rPr>
        <w:drawing>
          <wp:inline distT="0" distB="0" distL="0" distR="0" wp14:anchorId="399DF680" wp14:editId="7C06673C">
            <wp:extent cx="2788920" cy="995121"/>
            <wp:effectExtent l="0" t="0" r="0" b="0"/>
            <wp:docPr id="1" name="Image 1" descr="Une image contenant texte, Police, logo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texte, Police, logo, capture d’écran&#10;&#10;Description générée automatiquement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5157" cy="1000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60274B" w14:textId="77777777" w:rsidR="00181D75" w:rsidRPr="002405C7" w:rsidRDefault="00181D75" w:rsidP="00181D75"/>
    <w:p w14:paraId="7DD042C2" w14:textId="43605DAE" w:rsidR="00181D75" w:rsidRPr="001F3E54" w:rsidRDefault="00181D75" w:rsidP="00181D75">
      <w:pPr>
        <w:pStyle w:val="titreformulaire"/>
        <w:shd w:val="clear" w:color="auto" w:fill="7A1200"/>
        <w:jc w:val="center"/>
        <w:rPr>
          <w:bCs/>
          <w:caps/>
        </w:rPr>
      </w:pPr>
      <w:r>
        <w:rPr>
          <w:bCs/>
          <w:caps/>
        </w:rPr>
        <w:t>ATTESTATION SUR L’HONNEUR – ABSENCE DE SUBVENTION ANTERIEURE SUR LE MATERIEL</w:t>
      </w:r>
    </w:p>
    <w:p w14:paraId="19785D8E" w14:textId="77777777" w:rsidR="00181D75" w:rsidRPr="00181D75" w:rsidRDefault="00181D75">
      <w:pPr>
        <w:pStyle w:val="Titre1"/>
        <w:rPr>
          <w:lang w:val="fr-FR"/>
        </w:rPr>
      </w:pPr>
    </w:p>
    <w:p w14:paraId="0C2F3F2C" w14:textId="77777777" w:rsidR="00581119" w:rsidRPr="00181D75" w:rsidRDefault="00000000">
      <w:pPr>
        <w:rPr>
          <w:lang w:val="fr-FR"/>
        </w:rPr>
      </w:pPr>
      <w:r w:rsidRPr="00181D75">
        <w:rPr>
          <w:lang w:val="fr-FR"/>
        </w:rPr>
        <w:t>Je soussigné(e), représentant(e) légal(e) de la société ____________________________, certifie sur l’honneur que le matériel reconditionné acquis dans le cadre du projet présenté à l’appel à projets « 73.03A – Investissements des industries agroalimentaires » n’a bénéficié, à aucun moment, d’une aide publique régionale, nationale ou européenne antérieure.</w:t>
      </w:r>
    </w:p>
    <w:p w14:paraId="0B972B8B" w14:textId="77777777" w:rsidR="00581119" w:rsidRPr="00181D75" w:rsidRDefault="00000000">
      <w:pPr>
        <w:rPr>
          <w:lang w:val="fr-FR"/>
        </w:rPr>
      </w:pPr>
      <w:r w:rsidRPr="00181D75">
        <w:rPr>
          <w:lang w:val="fr-FR"/>
        </w:rPr>
        <w:t>Le matériel concerné est décrit comme suit :</w:t>
      </w:r>
      <w:r w:rsidRPr="00181D75">
        <w:rPr>
          <w:lang w:val="fr-FR"/>
        </w:rPr>
        <w:br/>
        <w:t>• Dénomination commerciale : ____________________________</w:t>
      </w:r>
      <w:r w:rsidRPr="00181D75">
        <w:rPr>
          <w:lang w:val="fr-FR"/>
        </w:rPr>
        <w:br/>
        <w:t>• Marque / Modèle : ____________________________</w:t>
      </w:r>
      <w:r w:rsidRPr="00181D75">
        <w:rPr>
          <w:lang w:val="fr-FR"/>
        </w:rPr>
        <w:br/>
        <w:t>• Numéro de série : ____________________________</w:t>
      </w:r>
      <w:r w:rsidRPr="00181D75">
        <w:rPr>
          <w:lang w:val="fr-FR"/>
        </w:rPr>
        <w:br/>
        <w:t>• Année de fabrication : ________</w:t>
      </w:r>
    </w:p>
    <w:p w14:paraId="416E1B95" w14:textId="77777777" w:rsidR="00581119" w:rsidRPr="00181D75" w:rsidRDefault="00000000">
      <w:pPr>
        <w:rPr>
          <w:lang w:val="fr-FR"/>
        </w:rPr>
      </w:pPr>
      <w:r w:rsidRPr="00181D75">
        <w:rPr>
          <w:lang w:val="fr-FR"/>
        </w:rPr>
        <w:t>Je m’engage à conserver l’ensemble des justificatifs d’achat et de traçabilité du matériel pendant une durée minimale de cinq (5) ans à compter du versement du solde de la subvention, et à les présenter à toute demande de la Région Sud ou de ses organismes de contrôle.</w:t>
      </w:r>
    </w:p>
    <w:p w14:paraId="382503CA" w14:textId="77777777" w:rsidR="00581119" w:rsidRPr="00181D75" w:rsidRDefault="00000000">
      <w:pPr>
        <w:rPr>
          <w:lang w:val="fr-FR"/>
        </w:rPr>
      </w:pPr>
      <w:r w:rsidRPr="00181D75">
        <w:rPr>
          <w:lang w:val="fr-FR"/>
        </w:rPr>
        <w:t>Fait à ____________________, le ____ / ____ / _______</w:t>
      </w:r>
      <w:r w:rsidRPr="00181D75">
        <w:rPr>
          <w:lang w:val="fr-FR"/>
        </w:rPr>
        <w:br/>
      </w:r>
      <w:r w:rsidRPr="00181D75">
        <w:rPr>
          <w:lang w:val="fr-FR"/>
        </w:rPr>
        <w:br/>
        <w:t>Nom, prénom et qualité du signataire : ____________________________</w:t>
      </w:r>
      <w:r w:rsidRPr="00181D75">
        <w:rPr>
          <w:lang w:val="fr-FR"/>
        </w:rPr>
        <w:br/>
        <w:t>Cachet et signature du bénéficiaire : ____________________________</w:t>
      </w:r>
    </w:p>
    <w:sectPr w:rsidR="00581119" w:rsidRPr="00181D75" w:rsidSect="00034616"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7E023" w14:textId="77777777" w:rsidR="005F2740" w:rsidRDefault="005F2740" w:rsidP="00181D75">
      <w:pPr>
        <w:spacing w:after="0" w:line="240" w:lineRule="auto"/>
      </w:pPr>
      <w:r>
        <w:separator/>
      </w:r>
    </w:p>
  </w:endnote>
  <w:endnote w:type="continuationSeparator" w:id="0">
    <w:p w14:paraId="628FA6F7" w14:textId="77777777" w:rsidR="005F2740" w:rsidRDefault="005F2740" w:rsidP="0018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49549" w14:textId="77777777" w:rsidR="00181D75" w:rsidRDefault="00181D75" w:rsidP="00181D75">
    <w:pPr>
      <w:pStyle w:val="Pieddepage"/>
    </w:pPr>
    <w:r>
      <w:t>AAP SUD IAA+ 2025</w:t>
    </w:r>
  </w:p>
  <w:p w14:paraId="47CEA1AA" w14:textId="77777777" w:rsidR="00181D75" w:rsidRDefault="00181D7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CA6B1" w14:textId="77777777" w:rsidR="005F2740" w:rsidRDefault="005F2740" w:rsidP="00181D75">
      <w:pPr>
        <w:spacing w:after="0" w:line="240" w:lineRule="auto"/>
      </w:pPr>
      <w:r>
        <w:separator/>
      </w:r>
    </w:p>
  </w:footnote>
  <w:footnote w:type="continuationSeparator" w:id="0">
    <w:p w14:paraId="13527749" w14:textId="77777777" w:rsidR="005F2740" w:rsidRDefault="005F2740" w:rsidP="00181D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47394091">
    <w:abstractNumId w:val="8"/>
  </w:num>
  <w:num w:numId="2" w16cid:durableId="605769523">
    <w:abstractNumId w:val="6"/>
  </w:num>
  <w:num w:numId="3" w16cid:durableId="1974863318">
    <w:abstractNumId w:val="5"/>
  </w:num>
  <w:num w:numId="4" w16cid:durableId="582034347">
    <w:abstractNumId w:val="4"/>
  </w:num>
  <w:num w:numId="5" w16cid:durableId="1152597422">
    <w:abstractNumId w:val="7"/>
  </w:num>
  <w:num w:numId="6" w16cid:durableId="356126221">
    <w:abstractNumId w:val="3"/>
  </w:num>
  <w:num w:numId="7" w16cid:durableId="1128088570">
    <w:abstractNumId w:val="2"/>
  </w:num>
  <w:num w:numId="8" w16cid:durableId="1134984564">
    <w:abstractNumId w:val="1"/>
  </w:num>
  <w:num w:numId="9" w16cid:durableId="953558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1D75"/>
    <w:rsid w:val="0029639D"/>
    <w:rsid w:val="00326F90"/>
    <w:rsid w:val="00581119"/>
    <w:rsid w:val="005F2740"/>
    <w:rsid w:val="007A6C61"/>
    <w:rsid w:val="00AA1D8D"/>
    <w:rsid w:val="00AE1675"/>
    <w:rsid w:val="00B47730"/>
    <w:rsid w:val="00C239C1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7B2BC0"/>
  <w14:defaultImageDpi w14:val="300"/>
  <w15:docId w15:val="{DD4D83E4-92AB-4943-81E6-9FC7166B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itreformulaire">
    <w:name w:val="titre formulaire"/>
    <w:basedOn w:val="Titre7"/>
    <w:rsid w:val="00181D75"/>
    <w:pPr>
      <w:keepLines w:val="0"/>
      <w:suppressAutoHyphens/>
      <w:spacing w:before="0" w:line="240" w:lineRule="auto"/>
      <w:jc w:val="both"/>
    </w:pPr>
    <w:rPr>
      <w:rFonts w:ascii="Tahoma" w:eastAsia="Times New Roman" w:hAnsi="Tahoma" w:cs="Times New Roman"/>
      <w:b/>
      <w:i w:val="0"/>
      <w:iCs w:val="0"/>
      <w:color w:val="FFFFFF"/>
      <w:sz w:val="20"/>
      <w:szCs w:val="20"/>
      <w:lang w:val="fr-FR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174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Jrandriamananandro</dc:creator>
  <cp:keywords/>
  <dc:description>generated by python-docx</dc:description>
  <cp:lastModifiedBy>RANDRIAMANANANDRO Solonjanahary</cp:lastModifiedBy>
  <cp:revision>3</cp:revision>
  <dcterms:created xsi:type="dcterms:W3CDTF">2025-10-17T17:13:00Z</dcterms:created>
  <dcterms:modified xsi:type="dcterms:W3CDTF">2025-10-20T05:27:00Z</dcterms:modified>
  <cp:category/>
</cp:coreProperties>
</file>